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36170A" w14:paraId="112626C8" w14:textId="77777777">
        <w:trPr>
          <w:cantSplit/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BF7E3BC" w14:textId="77777777" w:rsidR="0036170A" w:rsidRDefault="00C877B4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02C693D2" wp14:editId="172188BA">
                  <wp:extent cx="1874519" cy="700309"/>
                  <wp:effectExtent l="0" t="0" r="0" b="0"/>
                  <wp:docPr id="1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62977-0DE0-4655-8587-D7136AAC9B5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FE86010" w14:textId="77777777" w:rsidR="0036170A" w:rsidRDefault="00C877B4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7C870C34" wp14:editId="63EC266B">
                  <wp:extent cx="1463040" cy="841337"/>
                  <wp:effectExtent l="0" t="0" r="0" b="0"/>
                  <wp:docPr id="2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3F0BDC-4E90-410C-A25D-53AB4E14320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0BA2B90" w14:textId="77777777" w:rsidR="0036170A" w:rsidRDefault="00C877B4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758AB6B4" wp14:editId="658FFD71">
                  <wp:extent cx="1874519" cy="1142686"/>
                  <wp:effectExtent l="0" t="0" r="0" b="0"/>
                  <wp:docPr id="3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0A92165-700C-4CA6-B048-98830533D3A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AA769B" w14:textId="77777777" w:rsidR="0036170A" w:rsidRPr="0029581A" w:rsidRDefault="00C877B4">
      <w:pPr>
        <w:spacing w:before="40" w:after="0"/>
        <w:jc w:val="center"/>
        <w:rPr>
          <w:lang w:val="es-MX"/>
        </w:rPr>
      </w:pPr>
      <w:r w:rsidRPr="0029581A">
        <w:rPr>
          <w:b/>
          <w:color w:val="A50F78"/>
          <w:sz w:val="18"/>
          <w:lang w:val="es-MX"/>
        </w:rPr>
        <w:t>FECI-2026 · FORMATO 3</w:t>
      </w:r>
    </w:p>
    <w:p w14:paraId="4995221A" w14:textId="77777777" w:rsidR="0036170A" w:rsidRPr="0029581A" w:rsidRDefault="00C877B4">
      <w:pPr>
        <w:spacing w:after="20"/>
        <w:jc w:val="center"/>
        <w:rPr>
          <w:lang w:val="es-MX"/>
        </w:rPr>
      </w:pPr>
      <w:r w:rsidRPr="0029581A">
        <w:rPr>
          <w:b/>
          <w:color w:val="6A1B9A"/>
          <w:sz w:val="30"/>
          <w:lang w:val="es-MX"/>
        </w:rPr>
        <w:t>Evaluación de Riesgo</w:t>
      </w:r>
    </w:p>
    <w:p w14:paraId="794A1AC8" w14:textId="7B342278" w:rsidR="0036170A" w:rsidRPr="0029581A" w:rsidRDefault="00550FE6">
      <w:pPr>
        <w:spacing w:after="80"/>
        <w:jc w:val="center"/>
        <w:rPr>
          <w:lang w:val="es-MX"/>
        </w:rPr>
      </w:pPr>
      <w:r w:rsidRPr="00550FE6">
        <w:rPr>
          <w:i/>
          <w:color w:val="4B5563"/>
          <w:sz w:val="17"/>
          <w:lang w:val="es-MX"/>
        </w:rPr>
        <w:t>La evaluación debe completarse antes de iniciar la actividad de riesgo. El objetivo es identificar peligros, estimar el nivel de riesgo y documentar medidas de prevención, respuesta y disposición segura</w:t>
      </w:r>
      <w:r>
        <w:rPr>
          <w:i/>
          <w:color w:val="4B5563"/>
          <w:sz w:val="17"/>
          <w:lang w:val="es-MX"/>
        </w:rPr>
        <w:t xml:space="preserve">. </w:t>
      </w:r>
      <w:r w:rsidRPr="0029581A">
        <w:rPr>
          <w:i/>
          <w:color w:val="4B5563"/>
          <w:sz w:val="17"/>
          <w:lang w:val="es-MX"/>
        </w:rPr>
        <w:t>Para proyectos con sustancias, dispositivos, actividades o condiciones que puedan representar un peligro para las personas, instalaciones o ambiente.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36170A" w:rsidRPr="0077391F" w14:paraId="2DA49228" w14:textId="77777777">
        <w:trPr>
          <w:cantSplit/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F3EC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6A7682E" w14:textId="77777777" w:rsidR="00882E99" w:rsidRPr="00550FE6" w:rsidRDefault="00882E99" w:rsidP="00882E99">
            <w:pPr>
              <w:spacing w:after="160" w:line="276" w:lineRule="auto"/>
              <w:rPr>
                <w:sz w:val="17"/>
                <w:lang w:val="es-MX"/>
              </w:rPr>
            </w:pPr>
            <w:r w:rsidRPr="00550FE6">
              <w:rPr>
                <w:sz w:val="17"/>
                <w:lang w:val="es-MX"/>
              </w:rPr>
              <w:t>Instrucciones de llenado y entrega</w:t>
            </w:r>
          </w:p>
          <w:p w14:paraId="7F547F0E" w14:textId="77777777" w:rsidR="00882E99" w:rsidRPr="00550FE6" w:rsidRDefault="00882E99" w:rsidP="00882E99">
            <w:pPr>
              <w:spacing w:after="160" w:line="276" w:lineRule="auto"/>
              <w:rPr>
                <w:sz w:val="17"/>
                <w:lang w:val="es-MX"/>
              </w:rPr>
            </w:pPr>
            <w:r w:rsidRPr="00550FE6">
              <w:rPr>
                <w:sz w:val="17"/>
                <w:lang w:val="es-MX"/>
              </w:rPr>
              <w:t>Este formato es fundamental para identificar y mitigar posibles peligros en su investigación. Sigan estas indicaciones:</w:t>
            </w:r>
          </w:p>
          <w:p w14:paraId="679B2DD3" w14:textId="77777777" w:rsidR="00882E99" w:rsidRPr="00550FE6" w:rsidRDefault="00882E99" w:rsidP="00882E99">
            <w:pPr>
              <w:numPr>
                <w:ilvl w:val="0"/>
                <w:numId w:val="9"/>
              </w:numPr>
              <w:spacing w:after="160" w:line="276" w:lineRule="auto"/>
              <w:ind w:left="454"/>
              <w:contextualSpacing/>
              <w:rPr>
                <w:sz w:val="17"/>
                <w:lang w:val="es-MX"/>
              </w:rPr>
            </w:pPr>
            <w:r w:rsidRPr="00550FE6">
              <w:rPr>
                <w:sz w:val="17"/>
                <w:lang w:val="es-MX"/>
              </w:rPr>
              <w:t>Colaboración: este documento debe ser completado por los estudiantes en conjunto con el (la) Científico(a) Calificado(a) y el (la) Asesor(a), ya que requiere de experiencia técnica para evaluar los riesgos.</w:t>
            </w:r>
          </w:p>
          <w:p w14:paraId="4739EDAA" w14:textId="77777777" w:rsidR="00882E99" w:rsidRPr="00550FE6" w:rsidRDefault="00882E99" w:rsidP="00882E99">
            <w:pPr>
              <w:numPr>
                <w:ilvl w:val="0"/>
                <w:numId w:val="9"/>
              </w:numPr>
              <w:spacing w:after="160" w:line="276" w:lineRule="auto"/>
              <w:ind w:left="454"/>
              <w:contextualSpacing/>
              <w:rPr>
                <w:sz w:val="17"/>
                <w:lang w:val="es-MX"/>
              </w:rPr>
            </w:pPr>
            <w:r w:rsidRPr="00550FE6">
              <w:rPr>
                <w:sz w:val="17"/>
                <w:lang w:val="es-MX"/>
              </w:rPr>
              <w:t>Llenado: contesten todas las preguntas con claridad. Si necesitan más espacio, pueden adjuntar hojas adicionales claramente identificadas.</w:t>
            </w:r>
          </w:p>
          <w:p w14:paraId="145F6FD2" w14:textId="77777777" w:rsidR="00882E99" w:rsidRPr="00550FE6" w:rsidRDefault="00882E99" w:rsidP="00882E99">
            <w:pPr>
              <w:numPr>
                <w:ilvl w:val="0"/>
                <w:numId w:val="9"/>
              </w:numPr>
              <w:spacing w:after="160" w:line="276" w:lineRule="auto"/>
              <w:ind w:left="454"/>
              <w:contextualSpacing/>
              <w:rPr>
                <w:sz w:val="17"/>
                <w:lang w:val="es-MX"/>
              </w:rPr>
            </w:pPr>
            <w:r w:rsidRPr="00550FE6">
              <w:rPr>
                <w:sz w:val="17"/>
                <w:lang w:val="es-MX"/>
              </w:rPr>
              <w:t>Firma: se aceptan firmas autógrafas (impresa, firmada y escaneada) o firmas digitales/electrónicas pegadas en el espacio correspondiente.</w:t>
            </w:r>
          </w:p>
          <w:p w14:paraId="2C5195B2" w14:textId="77777777" w:rsidR="00882E99" w:rsidRPr="00550FE6" w:rsidRDefault="00882E99" w:rsidP="00882E99">
            <w:pPr>
              <w:numPr>
                <w:ilvl w:val="0"/>
                <w:numId w:val="9"/>
              </w:numPr>
              <w:spacing w:after="160" w:line="276" w:lineRule="auto"/>
              <w:ind w:left="454"/>
              <w:contextualSpacing/>
              <w:rPr>
                <w:sz w:val="17"/>
                <w:lang w:val="es-MX"/>
              </w:rPr>
            </w:pPr>
            <w:r w:rsidRPr="00550FE6">
              <w:rPr>
                <w:sz w:val="17"/>
                <w:lang w:val="es-MX"/>
              </w:rPr>
              <w:t>Formato: una vez integrado, guarden el archivo final exclusivamente en formato PDF.</w:t>
            </w:r>
          </w:p>
          <w:p w14:paraId="50E88F4D" w14:textId="77777777" w:rsidR="00882E99" w:rsidRPr="00550FE6" w:rsidRDefault="00882E99" w:rsidP="00882E99">
            <w:pPr>
              <w:numPr>
                <w:ilvl w:val="0"/>
                <w:numId w:val="9"/>
              </w:numPr>
              <w:spacing w:after="160" w:line="276" w:lineRule="auto"/>
              <w:ind w:left="454"/>
              <w:contextualSpacing/>
              <w:rPr>
                <w:sz w:val="17"/>
                <w:lang w:val="es-MX"/>
              </w:rPr>
            </w:pPr>
            <w:r w:rsidRPr="00550FE6">
              <w:rPr>
                <w:sz w:val="17"/>
                <w:lang w:val="es-MX"/>
              </w:rPr>
              <w:t>Entrega: suban el archivo PDF a la plataforma oficial del evento.</w:t>
            </w:r>
          </w:p>
          <w:p w14:paraId="2AF2549B" w14:textId="09629585" w:rsidR="0036170A" w:rsidRPr="00550FE6" w:rsidRDefault="00882E99">
            <w:pPr>
              <w:spacing w:after="0"/>
              <w:rPr>
                <w:b/>
                <w:bCs/>
                <w:sz w:val="17"/>
                <w:lang w:val="es-MX"/>
              </w:rPr>
            </w:pPr>
            <w:r w:rsidRPr="00550FE6">
              <w:rPr>
                <w:b/>
                <w:bCs/>
                <w:sz w:val="18"/>
                <w:szCs w:val="24"/>
                <w:lang w:val="es-MX"/>
              </w:rPr>
              <w:t>Borrar estas instrucciones antes de convertir a PDF.</w:t>
            </w:r>
          </w:p>
        </w:tc>
      </w:tr>
    </w:tbl>
    <w:p w14:paraId="1D87C5D3" w14:textId="77777777" w:rsidR="0036170A" w:rsidRPr="0029581A" w:rsidRDefault="0036170A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256"/>
        <w:gridCol w:w="5256"/>
      </w:tblGrid>
      <w:tr w:rsidR="0036170A" w14:paraId="32688234" w14:textId="77777777" w:rsidTr="6C247778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CBCF974" w14:textId="77777777" w:rsidR="0036170A" w:rsidRDefault="00C877B4">
            <w:pPr>
              <w:spacing w:after="0"/>
            </w:pPr>
            <w:r>
              <w:rPr>
                <w:b/>
              </w:rPr>
              <w:t>Nombre del proyecto:</w:t>
            </w:r>
            <w: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8BAD41E" w14:textId="5EEBD178" w:rsidR="0036170A" w:rsidRDefault="00C877B4">
            <w:pPr>
              <w:spacing w:after="0"/>
            </w:pPr>
            <w:r>
              <w:rPr>
                <w:b/>
              </w:rPr>
              <w:t>Folio F</w:t>
            </w:r>
            <w:r w:rsidR="00007D00">
              <w:rPr>
                <w:b/>
              </w:rPr>
              <w:t>IPI</w:t>
            </w:r>
            <w:r>
              <w:rPr>
                <w:b/>
              </w:rPr>
              <w:t>:</w:t>
            </w:r>
            <w:r>
              <w:t xml:space="preserve"> ________________________________________</w:t>
            </w:r>
          </w:p>
        </w:tc>
      </w:tr>
      <w:tr w:rsidR="0036170A" w14:paraId="05C4C2B8" w14:textId="77777777" w:rsidTr="6C247778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E57CFBE" w14:textId="77777777" w:rsidR="0036170A" w:rsidRDefault="00C877B4">
            <w:pPr>
              <w:spacing w:after="0"/>
            </w:pPr>
            <w:r>
              <w:rPr>
                <w:b/>
              </w:rPr>
              <w:t>Institución educativa:</w:t>
            </w:r>
            <w: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9C99779" w14:textId="77777777" w:rsidR="0036170A" w:rsidRDefault="00C877B4">
            <w:pPr>
              <w:spacing w:after="0"/>
            </w:pPr>
            <w:r>
              <w:rPr>
                <w:b/>
              </w:rPr>
              <w:t>Nivel:  □ Media Superior   □ Superior</w:t>
            </w:r>
            <w:r>
              <w:t xml:space="preserve"> ________________________________________</w:t>
            </w:r>
          </w:p>
        </w:tc>
      </w:tr>
      <w:tr w:rsidR="0036170A" w14:paraId="6114D73E" w14:textId="77777777" w:rsidTr="6C247778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86EC470" w14:textId="7B0BC9B2" w:rsidR="0036170A" w:rsidRPr="0029581A" w:rsidRDefault="00C877B4" w:rsidP="6C247778">
            <w:pPr>
              <w:spacing w:after="0"/>
              <w:rPr>
                <w:lang w:val="fr-FR"/>
              </w:rPr>
            </w:pPr>
            <w:r w:rsidRPr="6C247778">
              <w:rPr>
                <w:b/>
                <w:bCs/>
                <w:lang w:val="fr-FR"/>
              </w:rPr>
              <w:t xml:space="preserve">Nombre(s) de </w:t>
            </w:r>
            <w:r w:rsidR="6E3B67BE" w:rsidRPr="6C247778">
              <w:rPr>
                <w:b/>
                <w:bCs/>
                <w:lang w:val="fr-FR"/>
              </w:rPr>
              <w:t>líder del equipo</w:t>
            </w:r>
            <w:r w:rsidRPr="6C247778">
              <w:rPr>
                <w:b/>
                <w:bCs/>
                <w:lang w:val="fr-FR"/>
              </w:rPr>
              <w:t>(s):</w:t>
            </w:r>
            <w:r w:rsidRPr="6C247778">
              <w:rPr>
                <w:lang w:val="fr-FR"/>
              </w:rP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C82CFE0" w14:textId="77777777" w:rsidR="0036170A" w:rsidRDefault="6D40B908">
            <w:pPr>
              <w:spacing w:after="0"/>
              <w:rPr>
                <w:b/>
                <w:bCs/>
              </w:rPr>
            </w:pPr>
            <w:r w:rsidRPr="6C247778">
              <w:rPr>
                <w:b/>
                <w:bCs/>
              </w:rPr>
              <w:t>Nombre de</w:t>
            </w:r>
            <w:r w:rsidR="00195F88">
              <w:rPr>
                <w:b/>
                <w:bCs/>
              </w:rPr>
              <w:t xml:space="preserve"> </w:t>
            </w:r>
            <w:r w:rsidR="00E6787A">
              <w:rPr>
                <w:b/>
                <w:bCs/>
              </w:rPr>
              <w:t>estudiante 2</w:t>
            </w:r>
            <w:r w:rsidR="00E5405A">
              <w:rPr>
                <w:b/>
                <w:bCs/>
              </w:rPr>
              <w:t>:</w:t>
            </w:r>
          </w:p>
          <w:p w14:paraId="7C72F458" w14:textId="7F336923" w:rsidR="00544F68" w:rsidRPr="00A8400A" w:rsidRDefault="00544F68">
            <w:pPr>
              <w:spacing w:after="0"/>
              <w:rPr>
                <w:b/>
                <w:bCs/>
              </w:rPr>
            </w:pPr>
          </w:p>
        </w:tc>
      </w:tr>
      <w:tr w:rsidR="0036170A" w14:paraId="78D498EB" w14:textId="77777777" w:rsidTr="6C247778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792485A" w14:textId="23C25965" w:rsidR="0036170A" w:rsidRDefault="00E6787A">
            <w:pPr>
              <w:spacing w:after="0"/>
            </w:pPr>
            <w:r>
              <w:rPr>
                <w:b/>
              </w:rPr>
              <w:t>Nombre de estudiante 3: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1EE94F0" w14:textId="4A898794" w:rsidR="0036170A" w:rsidRDefault="00E6787A">
            <w:pPr>
              <w:spacing w:after="0"/>
            </w:pPr>
            <w:r>
              <w:rPr>
                <w:b/>
              </w:rPr>
              <w:t>Asesor(a) del proyecto:</w:t>
            </w:r>
            <w:r>
              <w:t xml:space="preserve"> _______________________________</w:t>
            </w:r>
          </w:p>
        </w:tc>
      </w:tr>
    </w:tbl>
    <w:p w14:paraId="36DBE3A3" w14:textId="12300F5B" w:rsidR="0036170A" w:rsidRPr="009E3A3D" w:rsidRDefault="009E3A3D">
      <w:pPr>
        <w:pStyle w:val="Heading1"/>
        <w:spacing w:before="100" w:after="40"/>
        <w:rPr>
          <w:lang w:val="es-MX"/>
        </w:rPr>
      </w:pPr>
      <w:r w:rsidRPr="00007D00">
        <w:rPr>
          <w:bCs w:val="0"/>
          <w:lang w:val="es-MX"/>
        </w:rPr>
        <w:t>Para ser completado por el (la) estudiante en colaboración con el (la) Científico(a) Calificado(a) y el (la) Asesor(a):</w:t>
      </w:r>
      <w:r w:rsidRPr="00EE7596">
        <w:rPr>
          <w:rFonts w:eastAsia="Calibri" w:cs="Arial"/>
          <w:i/>
          <w:color w:val="auto"/>
          <w:sz w:val="20"/>
          <w:szCs w:val="20"/>
          <w:lang w:val="es-ES"/>
        </w:rPr>
        <w:t xml:space="preserve"> (Todas las preguntas deben ser contestadas, páginas adicionales pueden ir adjuntas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36170A" w:rsidRPr="00700E83" w14:paraId="20523070" w14:textId="77777777" w:rsidTr="6C247778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082C2348" w14:textId="72739B16" w:rsidR="0036170A" w:rsidRPr="0039068A" w:rsidRDefault="00262F2E" w:rsidP="0039068A">
            <w:p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6C247778">
              <w:rPr>
                <w:rFonts w:cs="Arial"/>
                <w:sz w:val="20"/>
                <w:szCs w:val="20"/>
                <w:lang w:val="es-ES"/>
              </w:rPr>
              <w:t>1.</w:t>
            </w:r>
            <w:r w:rsidR="000521C0" w:rsidRPr="6C247778">
              <w:rPr>
                <w:rFonts w:cs="Arial"/>
                <w:sz w:val="20"/>
                <w:szCs w:val="20"/>
                <w:lang w:val="es-ES"/>
              </w:rPr>
              <w:t xml:space="preserve">Enliste todo lo que se utilizará en este proyecto: personas participantes; animales vertebrados; tejidos humanos </w:t>
            </w:r>
            <w:r w:rsidRPr="6C247778">
              <w:rPr>
                <w:rFonts w:cs="Arial"/>
                <w:sz w:val="20"/>
                <w:szCs w:val="20"/>
                <w:lang w:val="es-ES"/>
              </w:rPr>
              <w:t>y fluidos</w:t>
            </w:r>
            <w:r w:rsidR="000521C0" w:rsidRPr="6C247778">
              <w:rPr>
                <w:rFonts w:cs="Arial"/>
                <w:sz w:val="20"/>
                <w:szCs w:val="20"/>
                <w:lang w:val="es-ES"/>
              </w:rPr>
              <w:t xml:space="preserve"> corporales; </w:t>
            </w:r>
            <w:r w:rsidR="3C3B293A" w:rsidRPr="6C247778">
              <w:rPr>
                <w:rFonts w:cs="Arial"/>
                <w:sz w:val="20"/>
                <w:szCs w:val="20"/>
                <w:lang w:val="es-ES"/>
              </w:rPr>
              <w:t>microorganismos; químicos</w:t>
            </w:r>
            <w:r w:rsidRPr="6C247778">
              <w:rPr>
                <w:rFonts w:cs="Arial"/>
                <w:sz w:val="20"/>
                <w:szCs w:val="20"/>
                <w:lang w:val="es-ES"/>
              </w:rPr>
              <w:t>, actividades</w:t>
            </w:r>
            <w:r w:rsidR="000521C0" w:rsidRPr="6C247778">
              <w:rPr>
                <w:rFonts w:cs="Arial"/>
                <w:sz w:val="20"/>
                <w:szCs w:val="20"/>
                <w:lang w:val="es-ES"/>
              </w:rPr>
              <w:t xml:space="preserve"> </w:t>
            </w:r>
            <w:r w:rsidR="0039068A" w:rsidRPr="6C247778">
              <w:rPr>
                <w:rFonts w:cs="Arial"/>
                <w:sz w:val="20"/>
                <w:szCs w:val="20"/>
                <w:lang w:val="es-ES"/>
              </w:rPr>
              <w:t>y dispositivos</w:t>
            </w:r>
            <w:r w:rsidR="000521C0" w:rsidRPr="6C247778">
              <w:rPr>
                <w:rFonts w:cs="Arial"/>
                <w:sz w:val="20"/>
                <w:szCs w:val="20"/>
                <w:lang w:val="es-ES"/>
              </w:rPr>
              <w:t xml:space="preserve"> peligrosos; identifique los casos exentos de aprobación previa</w:t>
            </w:r>
            <w:r w:rsidRPr="6C247778">
              <w:rPr>
                <w:rFonts w:cs="Arial"/>
                <w:sz w:val="20"/>
                <w:szCs w:val="20"/>
                <w:lang w:val="es-ES"/>
              </w:rPr>
              <w:t>:</w:t>
            </w:r>
          </w:p>
        </w:tc>
      </w:tr>
      <w:tr w:rsidR="0036170A" w:rsidRPr="00700E83" w14:paraId="38AF584B" w14:textId="77777777" w:rsidTr="6C247778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50079813" w14:textId="24B9BA43" w:rsidR="00306A45" w:rsidRPr="00306A45" w:rsidRDefault="00306A45" w:rsidP="00306A45">
            <w:p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>
              <w:rPr>
                <w:rFonts w:cs="Arial"/>
                <w:sz w:val="20"/>
                <w:szCs w:val="20"/>
                <w:lang w:val="es-ES"/>
              </w:rPr>
              <w:t>2.</w:t>
            </w:r>
            <w:r w:rsidRPr="00306A45">
              <w:rPr>
                <w:rFonts w:cs="Arial"/>
                <w:sz w:val="20"/>
                <w:szCs w:val="20"/>
                <w:lang w:val="es-ES"/>
              </w:rPr>
              <w:t>Identifique y evalúe los riesgos involucrados en este proyecto:</w:t>
            </w:r>
          </w:p>
          <w:p w14:paraId="71BB4768" w14:textId="7E996C14" w:rsidR="0036170A" w:rsidRPr="00306A45" w:rsidRDefault="0036170A">
            <w:pPr>
              <w:spacing w:after="0"/>
              <w:rPr>
                <w:lang w:val="es-ES"/>
              </w:rPr>
            </w:pPr>
          </w:p>
        </w:tc>
      </w:tr>
      <w:tr w:rsidR="0036170A" w:rsidRPr="00700E83" w14:paraId="377299D5" w14:textId="77777777" w:rsidTr="6C247778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28140776" w14:textId="7A31C55E" w:rsidR="0039068A" w:rsidRPr="0039068A" w:rsidRDefault="0039068A" w:rsidP="0039068A">
            <w:pPr>
              <w:spacing w:after="160" w:line="276" w:lineRule="auto"/>
              <w:contextualSpacing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  <w:r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3.</w:t>
            </w:r>
            <w:r w:rsidRPr="0039068A">
              <w:rPr>
                <w:rFonts w:eastAsia="Calibri" w:cs="Arial"/>
                <w:color w:val="auto"/>
                <w:sz w:val="20"/>
                <w:szCs w:val="20"/>
                <w:lang w:val="es-ES"/>
              </w:rPr>
              <w:t>Describa las precauciones y procedimientos de seguridad que se llevarán a cabo para reducir el riesgo:</w:t>
            </w:r>
          </w:p>
          <w:p w14:paraId="24C512E5" w14:textId="56AD5F75" w:rsidR="0036170A" w:rsidRPr="0039068A" w:rsidRDefault="0036170A">
            <w:pPr>
              <w:spacing w:after="0"/>
              <w:rPr>
                <w:lang w:val="es-ES"/>
              </w:rPr>
            </w:pPr>
          </w:p>
        </w:tc>
      </w:tr>
      <w:tr w:rsidR="00336D42" w:rsidRPr="00E207DD" w14:paraId="0AC01DAE" w14:textId="77777777" w:rsidTr="6C247778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073F4FEA" w14:textId="126BC911" w:rsidR="00336D42" w:rsidRPr="00336D42" w:rsidRDefault="00336D42" w:rsidP="00336D42">
            <w:p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>
              <w:rPr>
                <w:rFonts w:cs="Arial"/>
                <w:sz w:val="20"/>
                <w:szCs w:val="20"/>
                <w:lang w:val="es-ES"/>
              </w:rPr>
              <w:t>4.</w:t>
            </w:r>
            <w:r w:rsidRPr="00336D42">
              <w:rPr>
                <w:rFonts w:cs="Arial"/>
                <w:sz w:val="20"/>
                <w:szCs w:val="20"/>
                <w:lang w:val="es-ES"/>
              </w:rPr>
              <w:t>Describa los procedimientos de eliminación de desechos que se usarán:</w:t>
            </w:r>
          </w:p>
          <w:p w14:paraId="0B8F125C" w14:textId="77777777" w:rsidR="00336D42" w:rsidRDefault="00336D42" w:rsidP="0039068A">
            <w:pPr>
              <w:spacing w:after="160" w:line="276" w:lineRule="auto"/>
              <w:contextualSpacing/>
              <w:jc w:val="both"/>
              <w:rPr>
                <w:rFonts w:eastAsia="Calibri" w:cs="Arial"/>
                <w:color w:val="auto"/>
                <w:sz w:val="20"/>
                <w:szCs w:val="20"/>
                <w:lang w:val="es-ES"/>
              </w:rPr>
            </w:pPr>
          </w:p>
        </w:tc>
      </w:tr>
      <w:tr w:rsidR="00FE3271" w:rsidRPr="00E207DD" w14:paraId="0666B069" w14:textId="77777777" w:rsidTr="6C247778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7B54FC79" w14:textId="1C5A876D" w:rsidR="00FE3271" w:rsidRDefault="00FE3271" w:rsidP="00FE3271">
            <w:p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>
              <w:rPr>
                <w:rFonts w:cs="Arial"/>
                <w:sz w:val="20"/>
                <w:szCs w:val="20"/>
                <w:lang w:val="es-ES"/>
              </w:rPr>
              <w:t>5.</w:t>
            </w:r>
            <w:r w:rsidRPr="00201E95">
              <w:rPr>
                <w:rFonts w:cs="Arial"/>
                <w:sz w:val="20"/>
                <w:szCs w:val="20"/>
                <w:lang w:val="es-ES"/>
              </w:rPr>
              <w:t>Enliste las fuentes de información de seguridad:</w:t>
            </w:r>
          </w:p>
        </w:tc>
      </w:tr>
    </w:tbl>
    <w:p w14:paraId="451C3664" w14:textId="77777777" w:rsidR="009E3A3D" w:rsidRDefault="009E3A3D" w:rsidP="00EC4B19">
      <w:pPr>
        <w:spacing w:line="276" w:lineRule="auto"/>
        <w:jc w:val="both"/>
        <w:rPr>
          <w:rFonts w:cs="Arial"/>
          <w:b/>
          <w:i/>
          <w:sz w:val="20"/>
          <w:szCs w:val="20"/>
          <w:lang w:val="es-ES"/>
        </w:rPr>
      </w:pPr>
    </w:p>
    <w:p w14:paraId="78DB5190" w14:textId="77777777" w:rsidR="009E3A3D" w:rsidRDefault="009E3A3D" w:rsidP="00EC4B19">
      <w:pPr>
        <w:spacing w:line="276" w:lineRule="auto"/>
        <w:jc w:val="both"/>
        <w:rPr>
          <w:rFonts w:cs="Arial"/>
          <w:b/>
          <w:i/>
          <w:sz w:val="20"/>
          <w:szCs w:val="20"/>
          <w:lang w:val="es-ES"/>
        </w:rPr>
      </w:pPr>
    </w:p>
    <w:p w14:paraId="5651BA94" w14:textId="77777777" w:rsidR="009E3A3D" w:rsidRDefault="009E3A3D" w:rsidP="00EC4B19">
      <w:pPr>
        <w:spacing w:line="276" w:lineRule="auto"/>
        <w:jc w:val="both"/>
        <w:rPr>
          <w:rFonts w:cs="Arial"/>
          <w:b/>
          <w:i/>
          <w:sz w:val="20"/>
          <w:szCs w:val="20"/>
          <w:lang w:val="es-ES"/>
        </w:rPr>
      </w:pPr>
    </w:p>
    <w:p w14:paraId="4C02BA94" w14:textId="10D4FF45" w:rsidR="00EC4B19" w:rsidRDefault="00EC4B19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MX"/>
        </w:rPr>
      </w:pPr>
      <w:r w:rsidRPr="009E3A3D"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MX"/>
        </w:rPr>
        <w:t>Para ser completado y firmado por el (la) Científico(a) Calificado(a):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9E3A3D" w:rsidRPr="00E207DD" w14:paraId="227D0B03" w14:textId="77777777" w:rsidTr="00C877B4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0133140B" w14:textId="77777777" w:rsidR="005A0EE7" w:rsidRPr="005A0EE7" w:rsidRDefault="005A0EE7" w:rsidP="005A0EE7">
            <w:p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5A0EE7">
              <w:rPr>
                <w:rFonts w:cs="Arial"/>
                <w:sz w:val="20"/>
                <w:szCs w:val="20"/>
                <w:lang w:val="es-ES"/>
              </w:rPr>
              <w:t>Estoy de acuerdo con la evaluación de riesgo y las precauciones y procedimientos de seguridad descritos arriba. Certifico que he revisado el Formato de proyectos de Ciencias/Ingenierías y proveeré supervisión directa.</w:t>
            </w:r>
          </w:p>
          <w:p w14:paraId="1F949D06" w14:textId="77777777" w:rsidR="005A0EE7" w:rsidRPr="005A0EE7" w:rsidRDefault="005A0EE7" w:rsidP="005A0EE7">
            <w:pPr>
              <w:numPr>
                <w:ilvl w:val="0"/>
                <w:numId w:val="13"/>
              </w:numPr>
              <w:spacing w:after="160" w:line="276" w:lineRule="auto"/>
              <w:contextualSpacing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5A0EE7">
              <w:rPr>
                <w:rFonts w:cs="Arial"/>
                <w:sz w:val="20"/>
                <w:szCs w:val="20"/>
                <w:lang w:val="es-ES"/>
              </w:rPr>
              <w:t>Nombre del (de la) Científico(a) Calificado(a)</w:t>
            </w:r>
          </w:p>
          <w:p w14:paraId="2358BD68" w14:textId="77777777" w:rsidR="005A0EE7" w:rsidRPr="005A0EE7" w:rsidRDefault="005A0EE7" w:rsidP="005A0EE7">
            <w:pPr>
              <w:numPr>
                <w:ilvl w:val="0"/>
                <w:numId w:val="13"/>
              </w:numPr>
              <w:spacing w:after="160" w:line="276" w:lineRule="auto"/>
              <w:contextualSpacing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5A0EE7">
              <w:rPr>
                <w:rFonts w:cs="Arial"/>
                <w:sz w:val="20"/>
                <w:szCs w:val="20"/>
                <w:lang w:val="es-ES"/>
              </w:rPr>
              <w:t>Firma</w:t>
            </w:r>
          </w:p>
          <w:p w14:paraId="1E67160A" w14:textId="77777777" w:rsidR="005A0EE7" w:rsidRPr="005A0EE7" w:rsidRDefault="005A0EE7" w:rsidP="005A0EE7">
            <w:pPr>
              <w:numPr>
                <w:ilvl w:val="0"/>
                <w:numId w:val="13"/>
              </w:numPr>
              <w:spacing w:after="160" w:line="276" w:lineRule="auto"/>
              <w:contextualSpacing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5A0EE7">
              <w:rPr>
                <w:rFonts w:cs="Arial"/>
                <w:sz w:val="20"/>
                <w:szCs w:val="20"/>
                <w:lang w:val="es-ES"/>
              </w:rPr>
              <w:t>Fecha de Revisión (dd/mm/aaaa)</w:t>
            </w:r>
            <w:r w:rsidRPr="005A0EE7">
              <w:rPr>
                <w:rFonts w:cs="Arial"/>
                <w:sz w:val="20"/>
                <w:szCs w:val="20"/>
                <w:lang w:val="es-ES"/>
              </w:rPr>
              <w:tab/>
            </w:r>
          </w:p>
          <w:p w14:paraId="73C531E4" w14:textId="77777777" w:rsidR="005A0EE7" w:rsidRPr="005A0EE7" w:rsidRDefault="005A0EE7" w:rsidP="005A0EE7">
            <w:pPr>
              <w:numPr>
                <w:ilvl w:val="0"/>
                <w:numId w:val="13"/>
              </w:numPr>
              <w:spacing w:after="160" w:line="276" w:lineRule="auto"/>
              <w:contextualSpacing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5A0EE7">
              <w:rPr>
                <w:rFonts w:cs="Arial"/>
                <w:sz w:val="20"/>
                <w:szCs w:val="20"/>
                <w:lang w:val="es-ES"/>
              </w:rPr>
              <w:t>Información de contacto (teléfono y correo)</w:t>
            </w:r>
          </w:p>
          <w:p w14:paraId="6F17FF7C" w14:textId="77777777" w:rsidR="005A0EE7" w:rsidRPr="005A0EE7" w:rsidRDefault="005A0EE7" w:rsidP="00D340BB">
            <w:pPr>
              <w:numPr>
                <w:ilvl w:val="0"/>
                <w:numId w:val="13"/>
              </w:numPr>
              <w:spacing w:after="0"/>
              <w:contextualSpacing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5A0EE7">
              <w:rPr>
                <w:rFonts w:cs="Arial"/>
                <w:sz w:val="20"/>
                <w:szCs w:val="20"/>
                <w:lang w:val="es-ES"/>
              </w:rPr>
              <w:t>Puesto e Institución</w:t>
            </w:r>
          </w:p>
          <w:p w14:paraId="23617085" w14:textId="77777777" w:rsidR="00DD54AD" w:rsidRPr="00F4340A" w:rsidRDefault="00DD54AD" w:rsidP="00D340BB">
            <w:pPr>
              <w:pStyle w:val="ListParagraph"/>
              <w:numPr>
                <w:ilvl w:val="0"/>
                <w:numId w:val="13"/>
              </w:numPr>
              <w:spacing w:after="0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Formación/Experiencia relacionada con el área de investigación del proyecto</w:t>
            </w:r>
          </w:p>
          <w:p w14:paraId="5FCBA4C5" w14:textId="2AE6037B" w:rsidR="009E3A3D" w:rsidRPr="0039068A" w:rsidRDefault="009E3A3D" w:rsidP="00C877B4">
            <w:p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</w:tc>
      </w:tr>
    </w:tbl>
    <w:p w14:paraId="7AA5F53E" w14:textId="77777777" w:rsidR="00075EC8" w:rsidRDefault="00075EC8" w:rsidP="00075EC8">
      <w:pPr>
        <w:spacing w:line="276" w:lineRule="auto"/>
        <w:jc w:val="both"/>
        <w:rPr>
          <w:rFonts w:asciiTheme="majorHAnsi" w:eastAsiaTheme="majorEastAsia" w:hAnsiTheme="majorHAnsi" w:cstheme="majorBidi"/>
          <w:b/>
          <w:i/>
          <w:color w:val="6A1B9A"/>
          <w:sz w:val="23"/>
          <w:szCs w:val="28"/>
          <w:lang w:val="es-ES"/>
        </w:rPr>
      </w:pPr>
    </w:p>
    <w:p w14:paraId="09B1056A" w14:textId="5F19C4F6" w:rsidR="00075EC8" w:rsidRPr="00F075CD" w:rsidRDefault="00075EC8" w:rsidP="00075EC8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  <w:r w:rsidRPr="00F075CD"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  <w:t>Para ser completado y firmado por el (la) Asesor(a):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075EC8" w:rsidRPr="002A10D4" w14:paraId="03F9EC7B" w14:textId="77777777" w:rsidTr="00C877B4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57A907D8" w14:textId="77777777" w:rsidR="006A5CFC" w:rsidRPr="00F4340A" w:rsidRDefault="006A5CFC" w:rsidP="006A5CFC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Estoy de acuerdo con la evaluación de riesgo y las precauciones y procedimientos de seguridad descritos arriba. Certifico que he revisado el Formato de proyectos de Ciencias/Ingenierías y proveeré supervisión directa.</w:t>
            </w:r>
          </w:p>
          <w:p w14:paraId="0A9EBD51" w14:textId="77777777" w:rsidR="006A5CFC" w:rsidRPr="00F4340A" w:rsidRDefault="006A5CFC" w:rsidP="006A5CFC">
            <w:pPr>
              <w:pStyle w:val="ListParagraph"/>
              <w:numPr>
                <w:ilvl w:val="0"/>
                <w:numId w:val="5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Nombre del (de la) Asesor(a)</w:t>
            </w:r>
          </w:p>
          <w:p w14:paraId="06D189B9" w14:textId="77777777" w:rsidR="006A5CFC" w:rsidRPr="00F4340A" w:rsidRDefault="006A5CFC" w:rsidP="006A5CFC">
            <w:pPr>
              <w:pStyle w:val="ListParagraph"/>
              <w:numPr>
                <w:ilvl w:val="0"/>
                <w:numId w:val="5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</w:t>
            </w:r>
          </w:p>
          <w:p w14:paraId="2F9D21A6" w14:textId="77777777" w:rsidR="006A5CFC" w:rsidRPr="00F4340A" w:rsidRDefault="006A5CFC" w:rsidP="006A5CFC">
            <w:pPr>
              <w:pStyle w:val="ListParagraph"/>
              <w:numPr>
                <w:ilvl w:val="0"/>
                <w:numId w:val="5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de Revisión (dd/mm/aaaa)</w:t>
            </w:r>
          </w:p>
          <w:p w14:paraId="3A20B3EC" w14:textId="77777777" w:rsidR="006A5CFC" w:rsidRPr="00F4340A" w:rsidRDefault="006A5CFC" w:rsidP="006A5CFC">
            <w:pPr>
              <w:pStyle w:val="ListParagraph"/>
              <w:numPr>
                <w:ilvl w:val="0"/>
                <w:numId w:val="5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Formación/Experiencia relacionada con el área de investigación del proyecto</w:t>
            </w:r>
          </w:p>
          <w:p w14:paraId="66486FE7" w14:textId="77777777" w:rsidR="00075EC8" w:rsidRPr="006A5CFC" w:rsidRDefault="00075EC8" w:rsidP="006A5CFC">
            <w:pPr>
              <w:spacing w:after="0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</w:tc>
      </w:tr>
    </w:tbl>
    <w:p w14:paraId="6064E1BE" w14:textId="77777777" w:rsidR="00F075CD" w:rsidRDefault="00F075CD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p w14:paraId="0B37CCEC" w14:textId="6C5051F4" w:rsidR="006A4E33" w:rsidRDefault="00F075CD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  <w:r w:rsidRPr="00F075CD"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  <w:t>Para ser completado y firmado por el (la)/los (las) Estudiantes: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F075CD" w:rsidRPr="002A10D4" w14:paraId="6279F97D" w14:textId="77777777" w:rsidTr="00C877B4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7F2A1775" w14:textId="77777777" w:rsidR="007E55F0" w:rsidRPr="007E55F0" w:rsidRDefault="007E55F0" w:rsidP="007E55F0">
            <w:pPr>
              <w:spacing w:line="276" w:lineRule="auto"/>
              <w:jc w:val="both"/>
              <w:rPr>
                <w:rFonts w:cs="Arial"/>
                <w:b/>
                <w:bCs/>
                <w:sz w:val="20"/>
                <w:szCs w:val="20"/>
                <w:lang w:val="es-ES"/>
              </w:rPr>
            </w:pPr>
            <w:r w:rsidRPr="007E55F0">
              <w:rPr>
                <w:rFonts w:cs="Arial"/>
                <w:b/>
                <w:bCs/>
                <w:sz w:val="20"/>
                <w:szCs w:val="20"/>
                <w:lang w:val="es-ES"/>
              </w:rPr>
              <w:t>Líder del proyecto</w:t>
            </w:r>
          </w:p>
          <w:p w14:paraId="0CD2E548" w14:textId="77777777" w:rsidR="007E55F0" w:rsidRPr="00F4340A" w:rsidRDefault="007E55F0" w:rsidP="007E55F0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Estoy de acuerdo con la evaluación de riesgo y las precauciones y procedimientos de seguridad descritos arriba. Certifico que he revisado el Formato de proyectos de Ciencias/Ingenierías y fui supervisado(a) directamente por el (la) Científico(a) Calificado(a) y el (la) Asesor(a).</w:t>
            </w:r>
          </w:p>
          <w:p w14:paraId="11B2C5B7" w14:textId="77777777" w:rsidR="007E55F0" w:rsidRPr="00F4340A" w:rsidRDefault="007E55F0" w:rsidP="007E55F0">
            <w:pPr>
              <w:pStyle w:val="ListParagraph"/>
              <w:numPr>
                <w:ilvl w:val="0"/>
                <w:numId w:val="7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Nombre del (de la) estudiante</w:t>
            </w:r>
          </w:p>
          <w:p w14:paraId="1257A6B2" w14:textId="77777777" w:rsidR="007E55F0" w:rsidRPr="00F4340A" w:rsidRDefault="007E55F0" w:rsidP="007E55F0">
            <w:pPr>
              <w:pStyle w:val="ListParagraph"/>
              <w:numPr>
                <w:ilvl w:val="0"/>
                <w:numId w:val="7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</w:t>
            </w:r>
          </w:p>
          <w:p w14:paraId="47A2AA65" w14:textId="77777777" w:rsidR="007E55F0" w:rsidRPr="00F4340A" w:rsidRDefault="007E55F0" w:rsidP="007E55F0">
            <w:pPr>
              <w:pStyle w:val="ListParagraph"/>
              <w:numPr>
                <w:ilvl w:val="0"/>
                <w:numId w:val="7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de Revisión (dd/mm/aaaa)</w:t>
            </w:r>
          </w:p>
          <w:p w14:paraId="466FB337" w14:textId="77777777" w:rsidR="007E55F0" w:rsidRPr="00F4340A" w:rsidRDefault="007E55F0" w:rsidP="007E55F0">
            <w:pPr>
              <w:pStyle w:val="ListParagraph"/>
              <w:numPr>
                <w:ilvl w:val="0"/>
                <w:numId w:val="7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Capacitación que he recibido para realizar esta evaluación de riesgo:</w:t>
            </w:r>
          </w:p>
          <w:p w14:paraId="463B2C9B" w14:textId="77777777" w:rsidR="007E55F0" w:rsidRPr="00F4340A" w:rsidRDefault="007E55F0" w:rsidP="007E55F0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b/>
                <w:i/>
                <w:sz w:val="20"/>
                <w:szCs w:val="20"/>
                <w:lang w:val="es-ES"/>
              </w:rPr>
              <w:t>Segundo estudiante del proyecto</w:t>
            </w: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 (cuando aplica)</w:t>
            </w:r>
          </w:p>
          <w:p w14:paraId="672B182A" w14:textId="77777777" w:rsidR="007E55F0" w:rsidRPr="00F4340A" w:rsidRDefault="007E55F0" w:rsidP="007E55F0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Estoy de acuerdo con la evaluación de riesgo y las precauciones y procedimientos de seguridad descritos arriba. Certifico que he revisado el Formato de proyectos de Ciencias/Ingenierías y fui  supervisado(a)  directamente por el (la) Científico(a) Calificado(a) y el (la) Asesor(a).</w:t>
            </w:r>
          </w:p>
          <w:p w14:paraId="7B4AE5A3" w14:textId="77777777" w:rsidR="007E55F0" w:rsidRPr="00F4340A" w:rsidRDefault="007E55F0" w:rsidP="007E55F0">
            <w:pPr>
              <w:pStyle w:val="ListParagraph"/>
              <w:numPr>
                <w:ilvl w:val="0"/>
                <w:numId w:val="7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Nombre del (de la) estudiante</w:t>
            </w:r>
          </w:p>
          <w:p w14:paraId="03588B04" w14:textId="77777777" w:rsidR="007E55F0" w:rsidRPr="00F4340A" w:rsidRDefault="007E55F0" w:rsidP="007E55F0">
            <w:pPr>
              <w:pStyle w:val="ListParagraph"/>
              <w:numPr>
                <w:ilvl w:val="0"/>
                <w:numId w:val="7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</w:t>
            </w:r>
          </w:p>
          <w:p w14:paraId="76D9C209" w14:textId="77777777" w:rsidR="007E55F0" w:rsidRPr="00F4340A" w:rsidRDefault="007E55F0" w:rsidP="007E55F0">
            <w:pPr>
              <w:pStyle w:val="ListParagraph"/>
              <w:numPr>
                <w:ilvl w:val="0"/>
                <w:numId w:val="7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de Revisión (dd/mm/aaaa)</w:t>
            </w:r>
          </w:p>
          <w:p w14:paraId="1AF5CC35" w14:textId="77777777" w:rsidR="007E55F0" w:rsidRPr="00F4340A" w:rsidRDefault="007E55F0" w:rsidP="007E55F0">
            <w:pPr>
              <w:pStyle w:val="ListParagraph"/>
              <w:numPr>
                <w:ilvl w:val="0"/>
                <w:numId w:val="7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Capacitación que he recibido para realizar esta evaluación de riesgo:</w:t>
            </w:r>
          </w:p>
          <w:p w14:paraId="3AF84BA0" w14:textId="77777777" w:rsidR="00F075CD" w:rsidRPr="006A5CFC" w:rsidRDefault="00F075CD" w:rsidP="00070A7D">
            <w:pPr>
              <w:pStyle w:val="ListParagraph"/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</w:tc>
      </w:tr>
    </w:tbl>
    <w:p w14:paraId="2C3F9DB4" w14:textId="77777777" w:rsidR="00F075CD" w:rsidRPr="00F075CD" w:rsidRDefault="00F075CD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MX"/>
        </w:rPr>
      </w:pPr>
    </w:p>
    <w:p w14:paraId="622D3CF7" w14:textId="77777777" w:rsidR="00F075CD" w:rsidRDefault="00F075CD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p w14:paraId="22B2CE25" w14:textId="77777777" w:rsidR="00F075CD" w:rsidRDefault="00F075CD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p w14:paraId="24C915AD" w14:textId="77777777" w:rsidR="007E55F0" w:rsidRDefault="007E55F0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p w14:paraId="3729A8F8" w14:textId="77777777" w:rsidR="007E55F0" w:rsidRDefault="007E55F0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p w14:paraId="50964C7D" w14:textId="77777777" w:rsidR="007E55F0" w:rsidRDefault="007E55F0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070A7D" w:rsidRPr="002A10D4" w14:paraId="1073FEF9" w14:textId="77777777" w:rsidTr="00C877B4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4A2AA581" w14:textId="77777777" w:rsidR="00070A7D" w:rsidRPr="00070A7D" w:rsidRDefault="00070A7D" w:rsidP="00070A7D">
            <w:p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070A7D">
              <w:rPr>
                <w:rFonts w:cs="Arial"/>
                <w:b/>
                <w:i/>
                <w:sz w:val="20"/>
                <w:szCs w:val="20"/>
                <w:lang w:val="es-ES"/>
              </w:rPr>
              <w:t>Tercer estudiante del proyecto (cuando aplica</w:t>
            </w:r>
            <w:r w:rsidRPr="00070A7D">
              <w:rPr>
                <w:rFonts w:cs="Arial"/>
                <w:sz w:val="20"/>
                <w:szCs w:val="20"/>
                <w:lang w:val="es-ES"/>
              </w:rPr>
              <w:t>)</w:t>
            </w:r>
          </w:p>
          <w:p w14:paraId="611C1D27" w14:textId="77777777" w:rsidR="00070A7D" w:rsidRPr="00070A7D" w:rsidRDefault="00070A7D" w:rsidP="00070A7D">
            <w:p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070A7D">
              <w:rPr>
                <w:rFonts w:cs="Arial"/>
                <w:sz w:val="20"/>
                <w:szCs w:val="20"/>
                <w:lang w:val="es-ES"/>
              </w:rPr>
              <w:t>Estoy de acuerdo con la evaluación de riesgo y las precauciones y procedimientos de seguridad descritos arriba. Certifico que he revisado el Formato de proyectos de Ciencias/Ingenierías y fui supervisado(a) directamente por el (la) Científico(a) Calificado(a) y el (la) Asesor(a).</w:t>
            </w:r>
          </w:p>
          <w:p w14:paraId="0E975276" w14:textId="77777777" w:rsidR="00070A7D" w:rsidRPr="00070A7D" w:rsidRDefault="00070A7D" w:rsidP="00070A7D">
            <w:pPr>
              <w:pStyle w:val="ListParagraph"/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070A7D">
              <w:rPr>
                <w:rFonts w:cs="Arial"/>
                <w:sz w:val="20"/>
                <w:szCs w:val="20"/>
                <w:lang w:val="es-ES"/>
              </w:rPr>
              <w:t>•</w:t>
            </w:r>
            <w:r w:rsidRPr="00070A7D">
              <w:rPr>
                <w:rFonts w:cs="Arial"/>
                <w:sz w:val="20"/>
                <w:szCs w:val="20"/>
                <w:lang w:val="es-ES"/>
              </w:rPr>
              <w:tab/>
              <w:t>Nombre del (de la) estudiante</w:t>
            </w:r>
          </w:p>
          <w:p w14:paraId="5E4344EB" w14:textId="77777777" w:rsidR="00070A7D" w:rsidRPr="00070A7D" w:rsidRDefault="00070A7D" w:rsidP="00070A7D">
            <w:pPr>
              <w:pStyle w:val="ListParagraph"/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070A7D">
              <w:rPr>
                <w:rFonts w:cs="Arial"/>
                <w:sz w:val="20"/>
                <w:szCs w:val="20"/>
                <w:lang w:val="es-ES"/>
              </w:rPr>
              <w:t>•</w:t>
            </w:r>
            <w:r w:rsidRPr="00070A7D">
              <w:rPr>
                <w:rFonts w:cs="Arial"/>
                <w:sz w:val="20"/>
                <w:szCs w:val="20"/>
                <w:lang w:val="es-ES"/>
              </w:rPr>
              <w:tab/>
              <w:t>Firma</w:t>
            </w:r>
          </w:p>
          <w:p w14:paraId="55B7D339" w14:textId="77777777" w:rsidR="00070A7D" w:rsidRPr="00070A7D" w:rsidRDefault="00070A7D" w:rsidP="00070A7D">
            <w:pPr>
              <w:pStyle w:val="ListParagraph"/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070A7D">
              <w:rPr>
                <w:rFonts w:cs="Arial"/>
                <w:sz w:val="20"/>
                <w:szCs w:val="20"/>
                <w:lang w:val="es-ES"/>
              </w:rPr>
              <w:t>•</w:t>
            </w:r>
            <w:r w:rsidRPr="00070A7D">
              <w:rPr>
                <w:rFonts w:cs="Arial"/>
                <w:sz w:val="20"/>
                <w:szCs w:val="20"/>
                <w:lang w:val="es-ES"/>
              </w:rPr>
              <w:tab/>
              <w:t>Fecha de Revisión (dd/mm/aaaa)</w:t>
            </w:r>
          </w:p>
          <w:p w14:paraId="72A3C972" w14:textId="082F021C" w:rsidR="00070A7D" w:rsidRPr="006A5CFC" w:rsidRDefault="00070A7D" w:rsidP="00070A7D">
            <w:pPr>
              <w:pStyle w:val="ListParagraph"/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070A7D">
              <w:rPr>
                <w:rFonts w:cs="Arial"/>
                <w:sz w:val="20"/>
                <w:szCs w:val="20"/>
                <w:lang w:val="es-ES"/>
              </w:rPr>
              <w:t>•</w:t>
            </w:r>
            <w:r w:rsidRPr="00070A7D">
              <w:rPr>
                <w:rFonts w:cs="Arial"/>
                <w:sz w:val="20"/>
                <w:szCs w:val="20"/>
                <w:lang w:val="es-ES"/>
              </w:rPr>
              <w:tab/>
              <w:t>Capacitación que he recibido para realizar esta evaluación de riesgo:</w:t>
            </w:r>
          </w:p>
        </w:tc>
      </w:tr>
    </w:tbl>
    <w:p w14:paraId="167A8E09" w14:textId="77777777" w:rsidR="007E55F0" w:rsidRPr="00070A7D" w:rsidRDefault="007E55F0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MX"/>
        </w:rPr>
      </w:pPr>
    </w:p>
    <w:p w14:paraId="038B2644" w14:textId="77777777" w:rsidR="007E55F0" w:rsidRDefault="007E55F0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p w14:paraId="342F9008" w14:textId="77777777" w:rsidR="007E55F0" w:rsidRDefault="007E55F0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p w14:paraId="0B9FBDF8" w14:textId="77777777" w:rsidR="007E55F0" w:rsidRDefault="007E55F0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p w14:paraId="4D59459F" w14:textId="77777777" w:rsidR="007E55F0" w:rsidRPr="007E55F0" w:rsidRDefault="007E55F0" w:rsidP="007E55F0">
      <w:pPr>
        <w:spacing w:after="160" w:line="276" w:lineRule="auto"/>
        <w:jc w:val="both"/>
        <w:rPr>
          <w:rFonts w:cs="Arial"/>
          <w:sz w:val="20"/>
          <w:szCs w:val="20"/>
          <w:lang w:val="es-ES"/>
        </w:rPr>
      </w:pPr>
    </w:p>
    <w:p w14:paraId="1A9C4E39" w14:textId="77777777" w:rsidR="007E55F0" w:rsidRDefault="007E55F0" w:rsidP="00EC4B19">
      <w:pPr>
        <w:spacing w:line="276" w:lineRule="auto"/>
        <w:jc w:val="both"/>
        <w:rPr>
          <w:rFonts w:asciiTheme="majorHAnsi" w:eastAsiaTheme="majorEastAsia" w:hAnsiTheme="majorHAnsi" w:cstheme="majorBidi"/>
          <w:b/>
          <w:color w:val="6A1B9A"/>
          <w:sz w:val="23"/>
          <w:szCs w:val="28"/>
          <w:lang w:val="es-ES"/>
        </w:rPr>
      </w:pPr>
    </w:p>
    <w:p w14:paraId="438201B1" w14:textId="2D6F7467" w:rsidR="0036170A" w:rsidRPr="0029581A" w:rsidRDefault="00C877B4">
      <w:pPr>
        <w:pStyle w:val="FormNote"/>
        <w:jc w:val="both"/>
        <w:rPr>
          <w:lang w:val="es-MX"/>
        </w:rPr>
      </w:pPr>
      <w:r w:rsidRPr="0029581A">
        <w:rPr>
          <w:lang w:val="es-MX"/>
        </w:rPr>
        <w:t>.</w:t>
      </w:r>
    </w:p>
    <w:sectPr w:rsidR="0036170A" w:rsidRPr="0029581A" w:rsidSect="00034616">
      <w:footerReference w:type="default" r:id="rId10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11A98B" w14:textId="77777777" w:rsidR="00B14776" w:rsidRDefault="00B14776">
      <w:pPr>
        <w:spacing w:after="0"/>
      </w:pPr>
      <w:r>
        <w:separator/>
      </w:r>
    </w:p>
  </w:endnote>
  <w:endnote w:type="continuationSeparator" w:id="0">
    <w:p w14:paraId="76A4B4BE" w14:textId="77777777" w:rsidR="00B14776" w:rsidRDefault="00B1477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D9BCB8" w14:textId="77777777" w:rsidR="0036170A" w:rsidRPr="0029581A" w:rsidRDefault="00C877B4">
    <w:pPr>
      <w:pStyle w:val="Footer"/>
      <w:jc w:val="center"/>
      <w:rPr>
        <w:lang w:val="es-MX"/>
      </w:rPr>
    </w:pPr>
    <w:r w:rsidRPr="0029581A">
      <w:rPr>
        <w:color w:val="6B7280"/>
        <w:sz w:val="14"/>
        <w:lang w:val="es-MX"/>
      </w:rPr>
      <w:t>FECI Chihuahua 2026 | Instituto de Innovación y Competitividad | Formato especial sujeto a revisión del Comité Organizador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80AE13" w14:textId="77777777" w:rsidR="00B14776" w:rsidRDefault="00B14776">
      <w:pPr>
        <w:spacing w:after="0"/>
      </w:pPr>
      <w:r>
        <w:separator/>
      </w:r>
    </w:p>
  </w:footnote>
  <w:footnote w:type="continuationSeparator" w:id="0">
    <w:p w14:paraId="18E73147" w14:textId="77777777" w:rsidR="00B14776" w:rsidRDefault="00B1477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0DC6821"/>
    <w:multiLevelType w:val="hybridMultilevel"/>
    <w:tmpl w:val="26723FFA"/>
    <w:lvl w:ilvl="0" w:tplc="080A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9E3B2B"/>
    <w:multiLevelType w:val="hybridMultilevel"/>
    <w:tmpl w:val="62FE053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7A69A7"/>
    <w:multiLevelType w:val="hybridMultilevel"/>
    <w:tmpl w:val="345AAC54"/>
    <w:lvl w:ilvl="0" w:tplc="FE22F7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B73CFE02">
      <w:start w:val="1"/>
      <w:numFmt w:val="decimal"/>
      <w:lvlText w:val="%2."/>
      <w:lvlJc w:val="left"/>
      <w:pPr>
        <w:ind w:left="2150" w:hanging="710"/>
      </w:pPr>
      <w:rPr>
        <w:rFonts w:hint="default"/>
        <w:b w:val="0"/>
      </w:rPr>
    </w:lvl>
    <w:lvl w:ilvl="2" w:tplc="040A001B" w:tentative="1">
      <w:start w:val="1"/>
      <w:numFmt w:val="lowerRoman"/>
      <w:lvlText w:val="%3."/>
      <w:lvlJc w:val="right"/>
      <w:pPr>
        <w:ind w:left="2520" w:hanging="180"/>
      </w:pPr>
    </w:lvl>
    <w:lvl w:ilvl="3" w:tplc="040A000F" w:tentative="1">
      <w:start w:val="1"/>
      <w:numFmt w:val="decimal"/>
      <w:lvlText w:val="%4."/>
      <w:lvlJc w:val="left"/>
      <w:pPr>
        <w:ind w:left="3240" w:hanging="360"/>
      </w:pPr>
    </w:lvl>
    <w:lvl w:ilvl="4" w:tplc="040A0019" w:tentative="1">
      <w:start w:val="1"/>
      <w:numFmt w:val="lowerLetter"/>
      <w:lvlText w:val="%5."/>
      <w:lvlJc w:val="left"/>
      <w:pPr>
        <w:ind w:left="3960" w:hanging="360"/>
      </w:pPr>
    </w:lvl>
    <w:lvl w:ilvl="5" w:tplc="040A001B" w:tentative="1">
      <w:start w:val="1"/>
      <w:numFmt w:val="lowerRoman"/>
      <w:lvlText w:val="%6."/>
      <w:lvlJc w:val="right"/>
      <w:pPr>
        <w:ind w:left="4680" w:hanging="180"/>
      </w:pPr>
    </w:lvl>
    <w:lvl w:ilvl="6" w:tplc="040A000F" w:tentative="1">
      <w:start w:val="1"/>
      <w:numFmt w:val="decimal"/>
      <w:lvlText w:val="%7."/>
      <w:lvlJc w:val="left"/>
      <w:pPr>
        <w:ind w:left="5400" w:hanging="360"/>
      </w:pPr>
    </w:lvl>
    <w:lvl w:ilvl="7" w:tplc="040A0019" w:tentative="1">
      <w:start w:val="1"/>
      <w:numFmt w:val="lowerLetter"/>
      <w:lvlText w:val="%8."/>
      <w:lvlJc w:val="left"/>
      <w:pPr>
        <w:ind w:left="6120" w:hanging="360"/>
      </w:pPr>
    </w:lvl>
    <w:lvl w:ilvl="8" w:tplc="0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BEB4850"/>
    <w:multiLevelType w:val="hybridMultilevel"/>
    <w:tmpl w:val="CD76AF9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6CC5ED5"/>
    <w:multiLevelType w:val="hybridMultilevel"/>
    <w:tmpl w:val="934A14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94E2335"/>
    <w:multiLevelType w:val="hybridMultilevel"/>
    <w:tmpl w:val="67E07ED2"/>
    <w:lvl w:ilvl="0" w:tplc="DFC669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3230793">
    <w:abstractNumId w:val="14"/>
  </w:num>
  <w:num w:numId="2" w16cid:durableId="108670671">
    <w:abstractNumId w:val="3"/>
  </w:num>
  <w:num w:numId="3" w16cid:durableId="1098600185">
    <w:abstractNumId w:val="1"/>
  </w:num>
  <w:num w:numId="4" w16cid:durableId="1158380264">
    <w:abstractNumId w:val="6"/>
  </w:num>
  <w:num w:numId="5" w16cid:durableId="116803773">
    <w:abstractNumId w:val="13"/>
  </w:num>
  <w:num w:numId="6" w16cid:durableId="1369379815">
    <w:abstractNumId w:val="11"/>
  </w:num>
  <w:num w:numId="7" w16cid:durableId="171456837">
    <w:abstractNumId w:val="12"/>
  </w:num>
  <w:num w:numId="8" w16cid:durableId="1723166303">
    <w:abstractNumId w:val="0"/>
  </w:num>
  <w:num w:numId="9" w16cid:durableId="1846434126">
    <w:abstractNumId w:val="9"/>
  </w:num>
  <w:num w:numId="10" w16cid:durableId="1930386590">
    <w:abstractNumId w:val="8"/>
  </w:num>
  <w:num w:numId="11" w16cid:durableId="2172963">
    <w:abstractNumId w:val="4"/>
  </w:num>
  <w:num w:numId="12" w16cid:durableId="278530548">
    <w:abstractNumId w:val="5"/>
  </w:num>
  <w:num w:numId="13" w16cid:durableId="297031106">
    <w:abstractNumId w:val="10"/>
  </w:num>
  <w:num w:numId="14" w16cid:durableId="426661066">
    <w:abstractNumId w:val="7"/>
  </w:num>
  <w:num w:numId="15" w16cid:durableId="68355923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07D00"/>
    <w:rsid w:val="00027E57"/>
    <w:rsid w:val="00034616"/>
    <w:rsid w:val="000521C0"/>
    <w:rsid w:val="0006063C"/>
    <w:rsid w:val="00070A7D"/>
    <w:rsid w:val="00075EC8"/>
    <w:rsid w:val="0015074B"/>
    <w:rsid w:val="00195F88"/>
    <w:rsid w:val="001E7D4C"/>
    <w:rsid w:val="00262F2E"/>
    <w:rsid w:val="0029581A"/>
    <w:rsid w:val="0029639D"/>
    <w:rsid w:val="002A10D4"/>
    <w:rsid w:val="002B62DA"/>
    <w:rsid w:val="002F05A8"/>
    <w:rsid w:val="00304670"/>
    <w:rsid w:val="00306A45"/>
    <w:rsid w:val="00326F90"/>
    <w:rsid w:val="00336D42"/>
    <w:rsid w:val="00360816"/>
    <w:rsid w:val="0036170A"/>
    <w:rsid w:val="0039068A"/>
    <w:rsid w:val="003D62AC"/>
    <w:rsid w:val="00503DE4"/>
    <w:rsid w:val="00544F68"/>
    <w:rsid w:val="00550FE6"/>
    <w:rsid w:val="005A0EE7"/>
    <w:rsid w:val="006A4E33"/>
    <w:rsid w:val="006A5CFC"/>
    <w:rsid w:val="00700E83"/>
    <w:rsid w:val="0077391F"/>
    <w:rsid w:val="007E55F0"/>
    <w:rsid w:val="00882E99"/>
    <w:rsid w:val="008D6F7D"/>
    <w:rsid w:val="008F2F1B"/>
    <w:rsid w:val="009D44B8"/>
    <w:rsid w:val="009E3A3D"/>
    <w:rsid w:val="00A8400A"/>
    <w:rsid w:val="00AA1D8D"/>
    <w:rsid w:val="00B14776"/>
    <w:rsid w:val="00B47730"/>
    <w:rsid w:val="00C877B4"/>
    <w:rsid w:val="00CB0664"/>
    <w:rsid w:val="00CB7C77"/>
    <w:rsid w:val="00CC4407"/>
    <w:rsid w:val="00D340BB"/>
    <w:rsid w:val="00DD54AD"/>
    <w:rsid w:val="00E207DD"/>
    <w:rsid w:val="00E5405A"/>
    <w:rsid w:val="00E6787A"/>
    <w:rsid w:val="00E9599B"/>
    <w:rsid w:val="00EC4B19"/>
    <w:rsid w:val="00EE7596"/>
    <w:rsid w:val="00F075CD"/>
    <w:rsid w:val="00FC693F"/>
    <w:rsid w:val="00FE3271"/>
    <w:rsid w:val="00FF7AAA"/>
    <w:rsid w:val="0CB1B26B"/>
    <w:rsid w:val="1A483AB1"/>
    <w:rsid w:val="3C3B293A"/>
    <w:rsid w:val="606E207E"/>
    <w:rsid w:val="661D0C76"/>
    <w:rsid w:val="6C247778"/>
    <w:rsid w:val="6D40B908"/>
    <w:rsid w:val="6E3B67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4062061"/>
  <w14:defaultImageDpi w14:val="300"/>
  <w15:docId w15:val="{684DE186-938F-4E7D-BE4E-5EE519D9D4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5EC8"/>
    <w:pPr>
      <w:spacing w:after="60" w:line="240" w:lineRule="auto"/>
    </w:pPr>
    <w:rPr>
      <w:rFonts w:ascii="Arial" w:hAnsi="Arial"/>
      <w:color w:val="1F2937"/>
      <w:sz w:val="19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0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4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12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14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2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15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0</Pages>
  <Words>0</Words>
  <Characters>0</Characters>
  <Application>Microsoft Office Word</Application>
  <DocSecurity>4</DocSecurity>
  <Lines>0</Lines>
  <Paragraphs>0</Paragraphs>
  <ScaleCrop>false</ScaleCrop>
  <Manager/>
  <Company/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28</cp:revision>
  <dcterms:created xsi:type="dcterms:W3CDTF">2013-12-23T23:15:00Z</dcterms:created>
  <dcterms:modified xsi:type="dcterms:W3CDTF">2026-09-09T22:19:00Z</dcterms:modified>
  <cp:category/>
</cp:coreProperties>
</file>